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37A0" w14:textId="6D9979DE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B91915">
        <w:t>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B91915">
        <w:t>opdracht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4FB124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D4B9EE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712D27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75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DB9" w14:textId="77777777" w:rsidR="00583EA0" w:rsidRDefault="00583EA0">
            <w:r>
              <w:t>Inschrijver</w:t>
            </w:r>
          </w:p>
        </w:tc>
      </w:tr>
      <w:tr w:rsidR="00583EA0" w14:paraId="784E12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E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0E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7B8946" w14:textId="04EB7163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B91915">
              <w:rPr>
                <w:highlight w:val="lightGray"/>
              </w:rPr>
              <w:t>inschrijver</w:t>
            </w:r>
          </w:p>
        </w:tc>
      </w:tr>
      <w:tr w:rsidR="00583EA0" w14:paraId="70686A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6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2B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B6B5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85D46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76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64A" w14:textId="77777777" w:rsidR="00583EA0" w:rsidRDefault="00583EA0">
            <w:r>
              <w:t xml:space="preserve">Referentieproject </w:t>
            </w:r>
          </w:p>
        </w:tc>
      </w:tr>
      <w:tr w:rsidR="00583EA0" w14:paraId="5DBD5F0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C8E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E61B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0D3DB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E7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B678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1E05D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17DBC4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EE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8442" w14:textId="77777777" w:rsidR="00583EA0" w:rsidRDefault="00583EA0">
            <w:r>
              <w:t>Naam en adres opdrachtgever:</w:t>
            </w:r>
          </w:p>
        </w:tc>
      </w:tr>
      <w:tr w:rsidR="00583EA0" w14:paraId="151358F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E7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5FAA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8BD9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F969C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66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B4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31D3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9293DE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124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6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3871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A795111" w14:textId="77777777" w:rsidR="00583EA0" w:rsidRDefault="00583EA0">
            <w:pPr>
              <w:rPr>
                <w:highlight w:val="lightGray"/>
              </w:rPr>
            </w:pPr>
          </w:p>
          <w:p w14:paraId="1B2803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92F05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BF9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8C5" w14:textId="77777777" w:rsidR="00583EA0" w:rsidRDefault="00583EA0">
            <w:r>
              <w:t>Nadere informatie referentieproject</w:t>
            </w:r>
          </w:p>
        </w:tc>
      </w:tr>
      <w:tr w:rsidR="00583EA0" w14:paraId="3863FA6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E0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D51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83D3E0" w14:textId="7B5AF29A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</w:tc>
      </w:tr>
      <w:tr w:rsidR="00583EA0" w14:paraId="3BF2A72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2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BD4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E5EE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778703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3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EB3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6CAE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46382D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2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55E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887D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CC4FB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96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303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6A5E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58B20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8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177" w14:textId="77777777" w:rsidR="00583EA0" w:rsidRDefault="00583EA0">
            <w:r>
              <w:t>Datum van oplevering</w:t>
            </w:r>
          </w:p>
          <w:p w14:paraId="6C6B70E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D77A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315D25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CA2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51682" w14:textId="77777777" w:rsidR="00583EA0" w:rsidRDefault="00583EA0">
            <w:r>
              <w:t>Contractvorm:</w:t>
            </w:r>
          </w:p>
          <w:p w14:paraId="789D29D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5B8BF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BEE1FF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3D36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4241A1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DC99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BCA466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CB91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65A550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3AE8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464DE45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FCD34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43668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C100F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334190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0D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675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1E997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3F301DD" w14:textId="77777777" w:rsidR="00583EA0" w:rsidRDefault="00583EA0">
            <w:pPr>
              <w:rPr>
                <w:highlight w:val="lightGray"/>
              </w:rPr>
            </w:pPr>
          </w:p>
          <w:p w14:paraId="5C9B50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D71060E" w14:textId="77777777" w:rsidR="00583EA0" w:rsidRDefault="00583EA0">
            <w:pPr>
              <w:rPr>
                <w:highlight w:val="lightGray"/>
              </w:rPr>
            </w:pPr>
          </w:p>
          <w:p w14:paraId="040231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0B233AE" w14:textId="77777777" w:rsidR="00583EA0" w:rsidRDefault="00583EA0" w:rsidP="00583EA0">
      <w:pPr>
        <w:pStyle w:val="colofontitel"/>
      </w:pPr>
    </w:p>
    <w:p w14:paraId="2F75953F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9238938">
    <w:abstractNumId w:val="0"/>
  </w:num>
  <w:num w:numId="2" w16cid:durableId="1474059835">
    <w:abstractNumId w:val="3"/>
  </w:num>
  <w:num w:numId="3" w16cid:durableId="1713185607">
    <w:abstractNumId w:val="7"/>
  </w:num>
  <w:num w:numId="4" w16cid:durableId="18243031">
    <w:abstractNumId w:val="6"/>
  </w:num>
  <w:num w:numId="5" w16cid:durableId="739601492">
    <w:abstractNumId w:val="0"/>
  </w:num>
  <w:num w:numId="6" w16cid:durableId="1597328594">
    <w:abstractNumId w:val="2"/>
  </w:num>
  <w:num w:numId="7" w16cid:durableId="1430664763">
    <w:abstractNumId w:val="5"/>
  </w:num>
  <w:num w:numId="8" w16cid:durableId="1412236261">
    <w:abstractNumId w:val="4"/>
  </w:num>
  <w:num w:numId="9" w16cid:durableId="519664868">
    <w:abstractNumId w:val="7"/>
  </w:num>
  <w:num w:numId="10" w16cid:durableId="729883444">
    <w:abstractNumId w:val="6"/>
  </w:num>
  <w:num w:numId="11" w16cid:durableId="725685458">
    <w:abstractNumId w:val="6"/>
  </w:num>
  <w:num w:numId="12" w16cid:durableId="428157060">
    <w:abstractNumId w:val="6"/>
  </w:num>
  <w:num w:numId="13" w16cid:durableId="1102721504">
    <w:abstractNumId w:val="6"/>
  </w:num>
  <w:num w:numId="14" w16cid:durableId="200285086">
    <w:abstractNumId w:val="6"/>
  </w:num>
  <w:num w:numId="15" w16cid:durableId="1576352775">
    <w:abstractNumId w:val="6"/>
  </w:num>
  <w:num w:numId="16" w16cid:durableId="1562982013">
    <w:abstractNumId w:val="6"/>
  </w:num>
  <w:num w:numId="17" w16cid:durableId="551384840">
    <w:abstractNumId w:val="6"/>
  </w:num>
  <w:num w:numId="18" w16cid:durableId="448135527">
    <w:abstractNumId w:val="6"/>
  </w:num>
  <w:num w:numId="19" w16cid:durableId="1024746321">
    <w:abstractNumId w:val="4"/>
  </w:num>
  <w:num w:numId="20" w16cid:durableId="1888643179">
    <w:abstractNumId w:val="7"/>
  </w:num>
  <w:num w:numId="21" w16cid:durableId="1367289120">
    <w:abstractNumId w:val="0"/>
  </w:num>
  <w:num w:numId="22" w16cid:durableId="1514685379">
    <w:abstractNumId w:val="2"/>
  </w:num>
  <w:num w:numId="23" w16cid:durableId="1109618719">
    <w:abstractNumId w:val="5"/>
  </w:num>
  <w:num w:numId="24" w16cid:durableId="32388848">
    <w:abstractNumId w:val="0"/>
  </w:num>
  <w:num w:numId="25" w16cid:durableId="1459836781">
    <w:abstractNumId w:val="0"/>
  </w:num>
  <w:num w:numId="26" w16cid:durableId="1781222257">
    <w:abstractNumId w:val="0"/>
  </w:num>
  <w:num w:numId="27" w16cid:durableId="881134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269C2"/>
    <w:rsid w:val="00A3732E"/>
    <w:rsid w:val="00A53085"/>
    <w:rsid w:val="00B91915"/>
    <w:rsid w:val="00BD0C39"/>
    <w:rsid w:val="00CB6811"/>
    <w:rsid w:val="00EB1492"/>
    <w:rsid w:val="00F12F0D"/>
    <w:rsid w:val="00F16E1D"/>
    <w:rsid w:val="00F71C34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DF8DA"/>
  <w15:docId w15:val="{000818ED-82DC-4855-BB28-9DE21B0F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  <_dlc_DocId xmlns="bef4104f-fb2e-4504-9317-91fcce1a9073">AMSSW-153709425-255935</_dlc_DocId>
    <_dlc_DocIdUrl xmlns="bef4104f-fb2e-4504-9317-91fcce1a9073">
      <Url>https://hoofdstad.sharepoint.com/sites/SW-RE-IB-IAABTCBT/_layouts/15/DocIdRedir.aspx?ID=AMSSW-153709425-255935</Url>
      <Description>AMSSW-153709425-255935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FCF2D-900E-47EE-A5F8-42A9AF596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D10969-B3C4-4771-B708-F78E57AE75C5}"/>
</file>

<file path=customXml/itemProps3.xml><?xml version="1.0" encoding="utf-8"?>
<ds:datastoreItem xmlns:ds="http://schemas.openxmlformats.org/officeDocument/2006/customXml" ds:itemID="{DB1641E6-3ECA-4DE9-BC71-C1EE59CFE858}"/>
</file>

<file path=customXml/itemProps4.xml><?xml version="1.0" encoding="utf-8"?>
<ds:datastoreItem xmlns:ds="http://schemas.openxmlformats.org/officeDocument/2006/customXml" ds:itemID="{D141F675-7FC9-475B-8B79-67A74875182C}">
  <ds:schemaRefs>
    <ds:schemaRef ds:uri="http://schemas.microsoft.com/office/2006/metadata/properties"/>
    <ds:schemaRef ds:uri="http://schemas.microsoft.com/office/infopath/2007/PartnerControls"/>
    <ds:schemaRef ds:uri="9c205a57-9c66-4eef-a802-036b57a7756e"/>
    <ds:schemaRef ds:uri="451ceeed-c77b-4a37-aea6-85893f5a9fb4"/>
    <ds:schemaRef ds:uri="cdbe2661-d840-4850-8710-6d272de092d7"/>
  </ds:schemaRefs>
</ds:datastoreItem>
</file>

<file path=customXml/itemProps5.xml><?xml version="1.0" encoding="utf-8"?>
<ds:datastoreItem xmlns:ds="http://schemas.openxmlformats.org/officeDocument/2006/customXml" ds:itemID="{D3C2020A-9768-4DB6-BF79-65B14B953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Heukelom, Agnes van</cp:lastModifiedBy>
  <cp:revision>4</cp:revision>
  <dcterms:created xsi:type="dcterms:W3CDTF">2018-08-07T10:53:00Z</dcterms:created>
  <dcterms:modified xsi:type="dcterms:W3CDTF">2026-02-11T11:55:00Z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Order">
    <vt:r8>100</vt:r8>
  </property>
  <property fmtid="{D5CDD505-2E9C-101B-9397-08002B2CF9AE}" pid="4" name="_dlc_DocIdItemGuid">
    <vt:lpwstr>3157d59a-2877-47e0-9aca-2fbe9199ddc0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